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Pavatex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7699519" name="893caea0-1539-11f0-b908-270f696eea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981727" name="893caea0-1539-11f0-b908-270f696eea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Kamin Badezimmer </w:t>
            </w:r>
          </w:p>
        </w:tc>
        <w:tc>
          <w:p>
            <w:pPr>
              <w:spacing w:before="0" w:after="0" w:line="240" w:lineRule="auto"/>
            </w:pPr>
            <w:r>
              <w:t>Kaminrohr Bad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662664" name="b41883b0-1539-11f0-9953-9fc41439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046268" name="b41883b0-1539-11f0-9953-9fc41439c8b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4414498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319215" name="744d4f10-153c-11f0-82b5-59aa069a51d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4552009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919057" name="8c6c6360-153c-11f0-a29d-336b690d313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0142694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473333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207710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880245" name="c7cbab00-153c-11f0-a96b-c108dcb8c6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9905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817553" name="e8d946e0-153c-11f0-8f61-4141ca40afe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417881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3618" name="fde4b290-153c-11f0-aefe-639ddd7d91e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491882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500857" name="1420fd20-153d-11f0-af69-e9e52a7fefd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944916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615561" name="3385a3f0-153d-11f0-a92c-4ffba299c01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6432752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157343" name="52d674a0-153d-11f0-9f1e-fb3b612733b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1143317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610955" name="fb465cd0-1543-11f0-bde8-95dc909113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0350054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451776" name="2f67da20-1544-11f0-b872-3b79f48534d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810444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24209" name="4fbc5f30-1544-11f0-a196-4dac596c56d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366780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932681" name="67018e40-1544-11f0-8267-370f3692482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194233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030920" name="99410520-1544-11f0-a525-8b21a101636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587177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671077" name="abcc2e90-1544-11f0-9107-4773b4ea826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469354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043964" name="0c8c1880-1545-11f0-a5b3-cfc4e888171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013956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538663" name="c1a9f380-1546-11f0-ab5f-7f47b150f4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6145634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22896" name="d043e590-1546-11f0-be8e-0d10c4b3d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4076210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052689" name="00675a40-1547-11f0-8552-1dd0589811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2279062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175448" name="14981d60-1547-11f0-994f-c75a5d2559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685178" name="451c0190-1547-11f0-a0b5-fbaf3632a5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496639" name="451c0190-1547-11f0-a0b5-fbaf3632a5e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Estrich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3541905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736595" name="c72f42f0-1547-11f0-a103-b96ce95b924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3176501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812339" name="e91f4500-1546-11f0-b08b-21c3a05a3df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2061367" name="6be0fef0-353d-11f0-89bd-5dc40b001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075464" name="6be0fef0-353d-11f0-89bd-5dc40b00185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05441" name="9658bb00-353d-11f0-a92f-f37ad9b50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27198" name="9658bb00-353d-11f0-a92f-f37ad9b50e4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0722086" name="bb4c6ab0-353d-11f0-96a0-85a017da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36891" name="bb4c6ab0-353d-11f0-96a0-85a017da729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